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644C2" w14:textId="77777777" w:rsidR="006733CB" w:rsidRDefault="006733CB" w:rsidP="004F3336"/>
    <w:p w14:paraId="07446062" w14:textId="407F8822" w:rsidR="00EA7E49" w:rsidRPr="00173A14" w:rsidRDefault="003E6499" w:rsidP="004F333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Formulier </w:t>
      </w:r>
      <w:r w:rsidR="00AE1E30">
        <w:rPr>
          <w:b/>
          <w:bCs/>
          <w:sz w:val="40"/>
          <w:szCs w:val="40"/>
        </w:rPr>
        <w:t>Percelen: inschrijving en voorkeur</w:t>
      </w:r>
      <w:r w:rsidR="00263524">
        <w:rPr>
          <w:b/>
          <w:bCs/>
          <w:sz w:val="40"/>
          <w:szCs w:val="40"/>
        </w:rPr>
        <w:t xml:space="preserve"> </w:t>
      </w:r>
    </w:p>
    <w:p w14:paraId="65325116" w14:textId="77777777" w:rsidR="00B77654" w:rsidRDefault="00B77654" w:rsidP="004F3336"/>
    <w:p w14:paraId="565DAFC1" w14:textId="77777777" w:rsidR="004F3336" w:rsidRDefault="004F3336" w:rsidP="004F3336">
      <w:r>
        <w:t>ten behoeve van</w:t>
      </w:r>
    </w:p>
    <w:p w14:paraId="632C5521" w14:textId="77777777" w:rsidR="004F3336" w:rsidRDefault="004F3336" w:rsidP="004F3336"/>
    <w:p w14:paraId="36CAC0E9" w14:textId="3696BE36" w:rsidR="004F3336" w:rsidRDefault="001C49DB" w:rsidP="000C15D7">
      <w:r w:rsidRPr="001701EC">
        <w:rPr>
          <w:rFonts w:eastAsia="Calibri"/>
          <w:b/>
          <w:bCs/>
          <w:sz w:val="24"/>
          <w:szCs w:val="24"/>
          <w:lang w:eastAsia="en-US"/>
        </w:rPr>
        <w:t xml:space="preserve">AI </w:t>
      </w:r>
      <w:r w:rsidR="00B04208">
        <w:rPr>
          <w:rFonts w:eastAsia="Calibri"/>
          <w:b/>
          <w:bCs/>
          <w:sz w:val="24"/>
          <w:szCs w:val="24"/>
          <w:lang w:eastAsia="en-US"/>
        </w:rPr>
        <w:t>202</w:t>
      </w:r>
      <w:r w:rsidR="000C15D7">
        <w:rPr>
          <w:rFonts w:eastAsia="Calibri"/>
          <w:b/>
          <w:bCs/>
          <w:sz w:val="24"/>
          <w:szCs w:val="24"/>
          <w:lang w:eastAsia="en-US"/>
        </w:rPr>
        <w:t>4-0219</w:t>
      </w:r>
      <w:r w:rsidR="000C15D7">
        <w:rPr>
          <w:rFonts w:cs="Arial"/>
          <w:sz w:val="24"/>
          <w:szCs w:val="24"/>
        </w:rPr>
        <w:t xml:space="preserve"> - </w:t>
      </w:r>
      <w:r w:rsidR="000C15D7" w:rsidRPr="000C15D7">
        <w:rPr>
          <w:rFonts w:cs="Arial"/>
          <w:b/>
          <w:sz w:val="24"/>
          <w:szCs w:val="24"/>
        </w:rPr>
        <w:t xml:space="preserve">Raamovereenkomst Onderhoud </w:t>
      </w:r>
      <w:r w:rsidR="009377B5">
        <w:rPr>
          <w:rFonts w:cs="Arial"/>
          <w:b/>
          <w:sz w:val="24"/>
          <w:szCs w:val="24"/>
        </w:rPr>
        <w:t>Kunst</w:t>
      </w:r>
      <w:r w:rsidR="000C15D7" w:rsidRPr="000C15D7">
        <w:rPr>
          <w:rFonts w:cs="Arial"/>
          <w:b/>
          <w:sz w:val="24"/>
          <w:szCs w:val="24"/>
        </w:rPr>
        <w:t>gras sportvelden</w:t>
      </w:r>
      <w:r w:rsidR="004F3336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1B577008" w14:textId="77777777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719E07" w14:textId="31FA01BA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733CB">
        <w:t>Zie paragra</w:t>
      </w:r>
      <w:r w:rsidR="00D85C66" w:rsidRPr="006733CB">
        <w:t>a</w:t>
      </w:r>
      <w:r w:rsidRPr="006733CB">
        <w:t xml:space="preserve">f </w:t>
      </w:r>
      <w:r w:rsidR="00205007" w:rsidRPr="006733CB">
        <w:t>0.</w:t>
      </w:r>
      <w:r w:rsidR="00DA034E" w:rsidRPr="006733CB">
        <w:t>0</w:t>
      </w:r>
      <w:r w:rsidR="00D85C66" w:rsidRPr="006733CB">
        <w:t>5</w:t>
      </w:r>
      <w:r w:rsidRPr="006733CB">
        <w:t xml:space="preserve"> van de </w:t>
      </w:r>
      <w:r w:rsidR="00205007" w:rsidRPr="006733CB">
        <w:t xml:space="preserve">RAW-raamovereenkomst </w:t>
      </w:r>
      <w:r w:rsidRPr="006733CB">
        <w:t xml:space="preserve"> voor de relevante condities met betrekking tot </w:t>
      </w:r>
      <w:r w:rsidR="00205007" w:rsidRPr="006733CB">
        <w:t xml:space="preserve">de </w:t>
      </w:r>
      <w:r w:rsidR="00263524" w:rsidRPr="006733CB">
        <w:t xml:space="preserve">percelen bijbehorende </w:t>
      </w:r>
      <w:r w:rsidR="00205007" w:rsidRPr="006733CB">
        <w:t>deel</w:t>
      </w:r>
      <w:r w:rsidRPr="006733CB">
        <w:t>gebieden</w:t>
      </w:r>
      <w:r>
        <w:t>.</w:t>
      </w:r>
    </w:p>
    <w:p w14:paraId="15C83216" w14:textId="77777777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362AAB" w14:textId="77777777" w:rsidR="00A31F5F" w:rsidRPr="00655558" w:rsidRDefault="00A31F5F" w:rsidP="004F3336"/>
    <w:p w14:paraId="050FB033" w14:textId="10D95C35" w:rsidR="00554C38" w:rsidRDefault="00BB7F11" w:rsidP="004F3336">
      <w:r w:rsidRPr="00BA787E">
        <w:rPr>
          <w:rFonts w:cs="Arial"/>
          <w:b/>
          <w:highlight w:val="yellow"/>
        </w:rPr>
        <w:fldChar w:fldCharType="begin"/>
      </w:r>
      <w:r w:rsidRPr="00BA787E">
        <w:rPr>
          <w:rFonts w:cs="Arial"/>
          <w:b/>
          <w:highlight w:val="yellow"/>
        </w:rPr>
        <w:instrText xml:space="preserve"> MACROBUTTON nomacro [Naam Inschrijver]</w:instrText>
      </w:r>
      <w:r w:rsidRPr="00BA787E">
        <w:rPr>
          <w:rFonts w:cs="Arial"/>
          <w:b/>
          <w:highlight w:val="yellow"/>
        </w:rPr>
        <w:fldChar w:fldCharType="end"/>
      </w:r>
      <w:r w:rsidR="009E4683" w:rsidRPr="00BA787E">
        <w:rPr>
          <w:rFonts w:cs="Arial"/>
          <w:i/>
          <w:iCs/>
        </w:rPr>
        <w:t xml:space="preserve"> </w:t>
      </w:r>
      <w:r w:rsidR="009E4683" w:rsidRPr="00BA787E">
        <w:rPr>
          <w:rFonts w:cs="Arial"/>
        </w:rPr>
        <w:t>gevestigd te</w:t>
      </w:r>
      <w:r w:rsidR="009E4683" w:rsidRPr="00BA787E">
        <w:rPr>
          <w:rFonts w:cs="Arial"/>
          <w:i/>
          <w:iCs/>
        </w:rPr>
        <w:t xml:space="preserve"> </w:t>
      </w:r>
      <w:r w:rsidRPr="00BA787E">
        <w:rPr>
          <w:rFonts w:cs="Arial"/>
          <w:b/>
          <w:highlight w:val="yellow"/>
        </w:rPr>
        <w:fldChar w:fldCharType="begin"/>
      </w:r>
      <w:r w:rsidRPr="00BA787E">
        <w:rPr>
          <w:rFonts w:cs="Arial"/>
          <w:b/>
          <w:highlight w:val="yellow"/>
        </w:rPr>
        <w:instrText xml:space="preserve"> MACROBUTTON nomacro [Vestigingsplaats inschrijver]</w:instrText>
      </w:r>
      <w:r w:rsidRPr="00BA787E">
        <w:rPr>
          <w:rFonts w:cs="Arial"/>
          <w:b/>
          <w:highlight w:val="yellow"/>
        </w:rPr>
        <w:fldChar w:fldCharType="end"/>
      </w:r>
      <w:r w:rsidR="00BA787E">
        <w:rPr>
          <w:rFonts w:cs="Arial"/>
          <w:b/>
          <w:sz w:val="24"/>
          <w:szCs w:val="24"/>
        </w:rPr>
        <w:t xml:space="preserve"> </w:t>
      </w:r>
      <w:r w:rsidR="004F3336" w:rsidRPr="00655558">
        <w:t>verklaart</w:t>
      </w:r>
      <w:r w:rsidR="00E75762">
        <w:t>:</w:t>
      </w:r>
    </w:p>
    <w:p w14:paraId="45E75258" w14:textId="77777777" w:rsidR="00A31F5F" w:rsidRDefault="00A31F5F" w:rsidP="004F3336">
      <w:pPr>
        <w:rPr>
          <w:b/>
        </w:rPr>
      </w:pPr>
    </w:p>
    <w:p w14:paraId="64204C6A" w14:textId="5BD1ADDE" w:rsidR="00E75762" w:rsidRPr="00AE1E30" w:rsidRDefault="00E75762" w:rsidP="00E75762">
      <w:pPr>
        <w:pStyle w:val="Lijstalinea"/>
        <w:numPr>
          <w:ilvl w:val="0"/>
          <w:numId w:val="35"/>
        </w:numPr>
        <w:spacing w:line="240" w:lineRule="auto"/>
      </w:pPr>
      <w:r w:rsidRPr="00AE1E30">
        <w:t xml:space="preserve">dat Inschrijver op het volgende perceel / de volgende percelen heeft ingeschreven (doorhalen wat niet van toepassing is): </w:t>
      </w:r>
    </w:p>
    <w:p w14:paraId="46205EA4" w14:textId="77777777" w:rsidR="00E75762" w:rsidRPr="00AE1E30" w:rsidRDefault="00E75762" w:rsidP="00E75762">
      <w:pPr>
        <w:pStyle w:val="Lijstalinea"/>
        <w:numPr>
          <w:ilvl w:val="0"/>
          <w:numId w:val="38"/>
        </w:numPr>
        <w:spacing w:line="240" w:lineRule="auto"/>
        <w:contextualSpacing w:val="0"/>
      </w:pPr>
      <w:r w:rsidRPr="00AE1E30">
        <w:t>Perceel 1                             : ja / nee</w:t>
      </w:r>
    </w:p>
    <w:p w14:paraId="62DB9524" w14:textId="77777777" w:rsidR="00E75762" w:rsidRPr="00AE1E30" w:rsidRDefault="00E75762" w:rsidP="00E75762">
      <w:pPr>
        <w:pStyle w:val="Lijstalinea"/>
        <w:numPr>
          <w:ilvl w:val="0"/>
          <w:numId w:val="38"/>
        </w:numPr>
        <w:spacing w:line="240" w:lineRule="auto"/>
        <w:contextualSpacing w:val="0"/>
      </w:pPr>
      <w:r w:rsidRPr="00AE1E30">
        <w:t>Perceel 2                             : ja / nee</w:t>
      </w:r>
    </w:p>
    <w:p w14:paraId="59CAFBF9" w14:textId="77777777" w:rsidR="00E75762" w:rsidRPr="00AE1E30" w:rsidRDefault="00E75762" w:rsidP="004F3336">
      <w:pPr>
        <w:rPr>
          <w:b/>
        </w:rPr>
      </w:pPr>
    </w:p>
    <w:p w14:paraId="2ED96307" w14:textId="337FE73C" w:rsidR="00E75762" w:rsidRPr="00AE1E30" w:rsidRDefault="00E75762" w:rsidP="00E75762">
      <w:pPr>
        <w:pStyle w:val="Lijstalinea"/>
        <w:numPr>
          <w:ilvl w:val="0"/>
          <w:numId w:val="35"/>
        </w:numPr>
        <w:spacing w:line="240" w:lineRule="auto"/>
      </w:pPr>
      <w:r w:rsidRPr="00AE1E30">
        <w:t>dat Inschrijver de volgende voorkeursvolgorde heeft voor de percelen waarop Inschrijver heeft ingeschreven</w:t>
      </w:r>
      <w:r w:rsidR="00603E79">
        <w:t xml:space="preserve"> (van toepassing bij inschrijvingen op perceel 1 en 2)</w:t>
      </w:r>
      <w:r w:rsidRPr="00AE1E30">
        <w:t xml:space="preserve">: </w:t>
      </w:r>
    </w:p>
    <w:p w14:paraId="18E9168B" w14:textId="77777777" w:rsidR="00E75762" w:rsidRPr="00AE1E30" w:rsidRDefault="00E75762" w:rsidP="00E75762">
      <w:pPr>
        <w:pStyle w:val="Lijstalinea"/>
        <w:numPr>
          <w:ilvl w:val="0"/>
          <w:numId w:val="38"/>
        </w:numPr>
        <w:spacing w:line="240" w:lineRule="auto"/>
        <w:contextualSpacing w:val="0"/>
      </w:pPr>
      <w:r w:rsidRPr="00AE1E30">
        <w:t>1e voorkeur voor perceel: …</w:t>
      </w:r>
    </w:p>
    <w:p w14:paraId="411289A5" w14:textId="77777777" w:rsidR="00E75762" w:rsidRPr="00AE1E30" w:rsidRDefault="00E75762" w:rsidP="00E75762">
      <w:pPr>
        <w:pStyle w:val="Lijstalinea"/>
        <w:numPr>
          <w:ilvl w:val="0"/>
          <w:numId w:val="38"/>
        </w:numPr>
        <w:spacing w:line="240" w:lineRule="auto"/>
        <w:contextualSpacing w:val="0"/>
      </w:pPr>
      <w:r w:rsidRPr="00AE1E30">
        <w:t>2e voorkeur voor perceel: …</w:t>
      </w:r>
    </w:p>
    <w:p w14:paraId="07AB94E1" w14:textId="77777777" w:rsidR="00427C43" w:rsidRDefault="00427C43" w:rsidP="009903F7"/>
    <w:p w14:paraId="5C7B34AF" w14:textId="2D871DC1" w:rsidR="00427C43" w:rsidRDefault="00427C43" w:rsidP="00427C43">
      <w:pPr>
        <w:rPr>
          <w:b/>
        </w:rPr>
      </w:pPr>
      <w:r>
        <w:rPr>
          <w:b/>
        </w:rPr>
        <w:t xml:space="preserve">Door indienen van het formulier bij inschrijving gaat de inschrijver akkoord met de </w:t>
      </w:r>
      <w:r w:rsidR="00E75762">
        <w:rPr>
          <w:b/>
        </w:rPr>
        <w:t>gunning per perceel</w:t>
      </w:r>
      <w:r>
        <w:rPr>
          <w:b/>
        </w:rPr>
        <w:t>, zoals omschreven in de RAW-</w:t>
      </w:r>
      <w:r w:rsidR="00AE1E30">
        <w:rPr>
          <w:b/>
        </w:rPr>
        <w:t>R</w:t>
      </w:r>
      <w:r>
        <w:rPr>
          <w:b/>
        </w:rPr>
        <w:t>aamovereenkomst.</w:t>
      </w:r>
    </w:p>
    <w:sectPr w:rsidR="00427C43" w:rsidSect="00D47047">
      <w:headerReference w:type="default" r:id="rId11"/>
      <w:pgSz w:w="11906" w:h="16838"/>
      <w:pgMar w:top="1440" w:right="1644" w:bottom="709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4870F" w14:textId="77777777" w:rsidR="00CC374C" w:rsidRDefault="00CC374C" w:rsidP="00220940">
      <w:pPr>
        <w:spacing w:line="240" w:lineRule="auto"/>
      </w:pPr>
      <w:r>
        <w:separator/>
      </w:r>
    </w:p>
  </w:endnote>
  <w:endnote w:type="continuationSeparator" w:id="0">
    <w:p w14:paraId="1B10E5AF" w14:textId="77777777" w:rsidR="00CC374C" w:rsidRDefault="00CC374C" w:rsidP="00220940">
      <w:pPr>
        <w:spacing w:line="240" w:lineRule="auto"/>
      </w:pPr>
      <w:r>
        <w:continuationSeparator/>
      </w:r>
    </w:p>
  </w:endnote>
  <w:endnote w:type="continuationNotice" w:id="1">
    <w:p w14:paraId="54902091" w14:textId="77777777" w:rsidR="00CC374C" w:rsidRDefault="00CC374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20DB3" w14:textId="77777777" w:rsidR="00CC374C" w:rsidRDefault="00CC374C" w:rsidP="00220940">
      <w:pPr>
        <w:spacing w:line="240" w:lineRule="auto"/>
      </w:pPr>
      <w:r>
        <w:separator/>
      </w:r>
    </w:p>
  </w:footnote>
  <w:footnote w:type="continuationSeparator" w:id="0">
    <w:p w14:paraId="23008905" w14:textId="77777777" w:rsidR="00CC374C" w:rsidRDefault="00CC374C" w:rsidP="00220940">
      <w:pPr>
        <w:spacing w:line="240" w:lineRule="auto"/>
      </w:pPr>
      <w:r>
        <w:continuationSeparator/>
      </w:r>
    </w:p>
  </w:footnote>
  <w:footnote w:type="continuationNotice" w:id="1">
    <w:p w14:paraId="08D381EF" w14:textId="77777777" w:rsidR="00CC374C" w:rsidRDefault="00CC374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72B5F" w14:textId="77777777" w:rsidR="00ED32B0" w:rsidRPr="00ED32B0" w:rsidRDefault="00ED32B0" w:rsidP="00ED32B0">
    <w:pPr>
      <w:pStyle w:val="Koptekst"/>
      <w:rPr>
        <w:sz w:val="18"/>
        <w:szCs w:val="18"/>
      </w:rPr>
    </w:pPr>
    <w:r w:rsidRPr="00ED32B0">
      <w:rPr>
        <w:sz w:val="18"/>
        <w:szCs w:val="18"/>
      </w:rPr>
      <w:t>Gemeente Amsterdam</w:t>
    </w:r>
  </w:p>
  <w:p w14:paraId="3817A8C3" w14:textId="77777777" w:rsidR="00ED32B0" w:rsidRPr="00ED32B0" w:rsidRDefault="00ED32B0" w:rsidP="00ED32B0">
    <w:pPr>
      <w:pStyle w:val="Koptekst"/>
      <w:rPr>
        <w:sz w:val="18"/>
        <w:szCs w:val="18"/>
      </w:rPr>
    </w:pPr>
    <w:r w:rsidRPr="00ED32B0">
      <w:rPr>
        <w:sz w:val="18"/>
        <w:szCs w:val="18"/>
      </w:rPr>
      <w:t>AI2024-0219 Raamovereenkomst Onderhoud Kunstgrassportvelden</w:t>
    </w:r>
  </w:p>
  <w:p w14:paraId="67BB3B98" w14:textId="32300123" w:rsidR="00EA7E49" w:rsidRPr="00220940" w:rsidRDefault="00EA7E49" w:rsidP="00EA7E49">
    <w:pPr>
      <w:pStyle w:val="Koptekst"/>
      <w:rPr>
        <w:sz w:val="18"/>
        <w:szCs w:val="18"/>
      </w:rPr>
    </w:pPr>
    <w:r>
      <w:rPr>
        <w:sz w:val="18"/>
        <w:szCs w:val="18"/>
      </w:rPr>
      <w:t xml:space="preserve">Formulier </w:t>
    </w:r>
    <w:r w:rsidR="00AE1E30">
      <w:rPr>
        <w:sz w:val="18"/>
        <w:szCs w:val="18"/>
      </w:rPr>
      <w:t>Percelen: inschrijving en voorkeur</w:t>
    </w:r>
  </w:p>
  <w:p w14:paraId="14EA3680" w14:textId="77777777" w:rsidR="00695307" w:rsidRPr="00EA7E49" w:rsidRDefault="00695307" w:rsidP="00EA7E4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D37A4D"/>
    <w:multiLevelType w:val="hybridMultilevel"/>
    <w:tmpl w:val="48DED13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B4B3B"/>
    <w:multiLevelType w:val="hybridMultilevel"/>
    <w:tmpl w:val="7F3247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1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70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</w:abstractNum>
  <w:abstractNum w:abstractNumId="3" w15:restartNumberingAfterBreak="0">
    <w:nsid w:val="13C34AFD"/>
    <w:multiLevelType w:val="hybridMultilevel"/>
    <w:tmpl w:val="0ACA50A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4309B8"/>
    <w:multiLevelType w:val="hybridMultilevel"/>
    <w:tmpl w:val="2EB09528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5020DB"/>
    <w:multiLevelType w:val="hybridMultilevel"/>
    <w:tmpl w:val="E82467E6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0540A"/>
    <w:multiLevelType w:val="hybridMultilevel"/>
    <w:tmpl w:val="EA508DC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506613C4"/>
    <w:multiLevelType w:val="hybridMultilevel"/>
    <w:tmpl w:val="A22857F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D5AF3"/>
    <w:multiLevelType w:val="hybridMultilevel"/>
    <w:tmpl w:val="D668062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604C04AB"/>
    <w:multiLevelType w:val="hybridMultilevel"/>
    <w:tmpl w:val="8C284BEA"/>
    <w:lvl w:ilvl="0" w:tplc="B3B48298">
      <w:start w:val="1"/>
      <w:numFmt w:val="bullet"/>
      <w:lvlText w:val="o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4" w15:restartNumberingAfterBreak="0">
    <w:nsid w:val="6FB95AA3"/>
    <w:multiLevelType w:val="hybridMultilevel"/>
    <w:tmpl w:val="EBA000C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53107B"/>
    <w:multiLevelType w:val="hybridMultilevel"/>
    <w:tmpl w:val="020492D6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771075444">
    <w:abstractNumId w:val="0"/>
  </w:num>
  <w:num w:numId="2" w16cid:durableId="1085035059">
    <w:abstractNumId w:val="10"/>
  </w:num>
  <w:num w:numId="3" w16cid:durableId="1910535970">
    <w:abstractNumId w:val="16"/>
  </w:num>
  <w:num w:numId="4" w16cid:durableId="1211922544">
    <w:abstractNumId w:val="15"/>
  </w:num>
  <w:num w:numId="5" w16cid:durableId="999306499">
    <w:abstractNumId w:val="0"/>
  </w:num>
  <w:num w:numId="6" w16cid:durableId="478498350">
    <w:abstractNumId w:val="7"/>
  </w:num>
  <w:num w:numId="7" w16cid:durableId="1552880179">
    <w:abstractNumId w:val="13"/>
  </w:num>
  <w:num w:numId="8" w16cid:durableId="1983853108">
    <w:abstractNumId w:val="12"/>
  </w:num>
  <w:num w:numId="9" w16cid:durableId="973678456">
    <w:abstractNumId w:val="16"/>
  </w:num>
  <w:num w:numId="10" w16cid:durableId="863635529">
    <w:abstractNumId w:val="15"/>
  </w:num>
  <w:num w:numId="11" w16cid:durableId="218980069">
    <w:abstractNumId w:val="15"/>
  </w:num>
  <w:num w:numId="12" w16cid:durableId="1342707967">
    <w:abstractNumId w:val="15"/>
  </w:num>
  <w:num w:numId="13" w16cid:durableId="300548579">
    <w:abstractNumId w:val="15"/>
  </w:num>
  <w:num w:numId="14" w16cid:durableId="313802156">
    <w:abstractNumId w:val="15"/>
  </w:num>
  <w:num w:numId="15" w16cid:durableId="387386511">
    <w:abstractNumId w:val="15"/>
  </w:num>
  <w:num w:numId="16" w16cid:durableId="1619484158">
    <w:abstractNumId w:val="15"/>
  </w:num>
  <w:num w:numId="17" w16cid:durableId="750584023">
    <w:abstractNumId w:val="15"/>
  </w:num>
  <w:num w:numId="18" w16cid:durableId="1157116323">
    <w:abstractNumId w:val="15"/>
  </w:num>
  <w:num w:numId="19" w16cid:durableId="28729247">
    <w:abstractNumId w:val="12"/>
  </w:num>
  <w:num w:numId="20" w16cid:durableId="273365912">
    <w:abstractNumId w:val="16"/>
  </w:num>
  <w:num w:numId="21" w16cid:durableId="1499341798">
    <w:abstractNumId w:val="0"/>
  </w:num>
  <w:num w:numId="22" w16cid:durableId="1470130300">
    <w:abstractNumId w:val="7"/>
  </w:num>
  <w:num w:numId="23" w16cid:durableId="588926842">
    <w:abstractNumId w:val="13"/>
  </w:num>
  <w:num w:numId="24" w16cid:durableId="6106664">
    <w:abstractNumId w:val="0"/>
  </w:num>
  <w:num w:numId="25" w16cid:durableId="1076711412">
    <w:abstractNumId w:val="0"/>
  </w:num>
  <w:num w:numId="26" w16cid:durableId="2085106565">
    <w:abstractNumId w:val="0"/>
  </w:num>
  <w:num w:numId="27" w16cid:durableId="402534124">
    <w:abstractNumId w:val="17"/>
  </w:num>
  <w:num w:numId="28" w16cid:durableId="946422833">
    <w:abstractNumId w:val="11"/>
  </w:num>
  <w:num w:numId="29" w16cid:durableId="918827899">
    <w:abstractNumId w:val="2"/>
  </w:num>
  <w:num w:numId="30" w16cid:durableId="1672105039">
    <w:abstractNumId w:val="5"/>
  </w:num>
  <w:num w:numId="31" w16cid:durableId="654576422">
    <w:abstractNumId w:val="9"/>
  </w:num>
  <w:num w:numId="32" w16cid:durableId="636909716">
    <w:abstractNumId w:val="1"/>
  </w:num>
  <w:num w:numId="33" w16cid:durableId="1855265345">
    <w:abstractNumId w:val="6"/>
  </w:num>
  <w:num w:numId="34" w16cid:durableId="1674525474">
    <w:abstractNumId w:val="4"/>
  </w:num>
  <w:num w:numId="35" w16cid:durableId="1064791414">
    <w:abstractNumId w:val="3"/>
  </w:num>
  <w:num w:numId="36" w16cid:durableId="1738430249">
    <w:abstractNumId w:val="14"/>
  </w:num>
  <w:num w:numId="37" w16cid:durableId="1200051224">
    <w:abstractNumId w:val="4"/>
  </w:num>
  <w:num w:numId="38" w16cid:durableId="212680636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89F"/>
    <w:rsid w:val="00002288"/>
    <w:rsid w:val="000259E8"/>
    <w:rsid w:val="000758F1"/>
    <w:rsid w:val="000A274D"/>
    <w:rsid w:val="000A399A"/>
    <w:rsid w:val="000B46D8"/>
    <w:rsid w:val="000C15D7"/>
    <w:rsid w:val="000E6543"/>
    <w:rsid w:val="00173A14"/>
    <w:rsid w:val="00174438"/>
    <w:rsid w:val="00177A29"/>
    <w:rsid w:val="001835E0"/>
    <w:rsid w:val="001A28AA"/>
    <w:rsid w:val="001B0DCD"/>
    <w:rsid w:val="001C2039"/>
    <w:rsid w:val="001C49DB"/>
    <w:rsid w:val="00205007"/>
    <w:rsid w:val="00220940"/>
    <w:rsid w:val="00232499"/>
    <w:rsid w:val="00263524"/>
    <w:rsid w:val="002B5524"/>
    <w:rsid w:val="002C5F98"/>
    <w:rsid w:val="002C6EBA"/>
    <w:rsid w:val="002E152D"/>
    <w:rsid w:val="002E5365"/>
    <w:rsid w:val="003030A9"/>
    <w:rsid w:val="00314396"/>
    <w:rsid w:val="00316245"/>
    <w:rsid w:val="003257E3"/>
    <w:rsid w:val="003259C6"/>
    <w:rsid w:val="00367491"/>
    <w:rsid w:val="00391D8B"/>
    <w:rsid w:val="003B3222"/>
    <w:rsid w:val="003C19FE"/>
    <w:rsid w:val="003C3F8E"/>
    <w:rsid w:val="003E4008"/>
    <w:rsid w:val="003E6499"/>
    <w:rsid w:val="0041618B"/>
    <w:rsid w:val="00424DED"/>
    <w:rsid w:val="00427C43"/>
    <w:rsid w:val="00451B22"/>
    <w:rsid w:val="0045589F"/>
    <w:rsid w:val="00457350"/>
    <w:rsid w:val="00482A4F"/>
    <w:rsid w:val="004B1272"/>
    <w:rsid w:val="004B70B6"/>
    <w:rsid w:val="004F3336"/>
    <w:rsid w:val="00527398"/>
    <w:rsid w:val="00532480"/>
    <w:rsid w:val="00554C38"/>
    <w:rsid w:val="00595037"/>
    <w:rsid w:val="005D053F"/>
    <w:rsid w:val="00603E79"/>
    <w:rsid w:val="00632123"/>
    <w:rsid w:val="00651A36"/>
    <w:rsid w:val="00656F3A"/>
    <w:rsid w:val="00660D0E"/>
    <w:rsid w:val="00663416"/>
    <w:rsid w:val="00664B71"/>
    <w:rsid w:val="006733CB"/>
    <w:rsid w:val="00684697"/>
    <w:rsid w:val="00695307"/>
    <w:rsid w:val="006B7047"/>
    <w:rsid w:val="006B77D2"/>
    <w:rsid w:val="006C583D"/>
    <w:rsid w:val="006D3936"/>
    <w:rsid w:val="007304F0"/>
    <w:rsid w:val="00781D78"/>
    <w:rsid w:val="007D4F2B"/>
    <w:rsid w:val="008104C5"/>
    <w:rsid w:val="0083415A"/>
    <w:rsid w:val="008402D9"/>
    <w:rsid w:val="0084568B"/>
    <w:rsid w:val="00847FFD"/>
    <w:rsid w:val="0086631D"/>
    <w:rsid w:val="00897847"/>
    <w:rsid w:val="00897905"/>
    <w:rsid w:val="008A4149"/>
    <w:rsid w:val="008E6A4B"/>
    <w:rsid w:val="008F22B0"/>
    <w:rsid w:val="009175F9"/>
    <w:rsid w:val="009377B5"/>
    <w:rsid w:val="00960029"/>
    <w:rsid w:val="009761CF"/>
    <w:rsid w:val="009903F7"/>
    <w:rsid w:val="009B0D92"/>
    <w:rsid w:val="009B5DFA"/>
    <w:rsid w:val="009D0F01"/>
    <w:rsid w:val="009E4683"/>
    <w:rsid w:val="00A03098"/>
    <w:rsid w:val="00A31F5F"/>
    <w:rsid w:val="00A3732E"/>
    <w:rsid w:val="00A53085"/>
    <w:rsid w:val="00A86DE4"/>
    <w:rsid w:val="00AD6A05"/>
    <w:rsid w:val="00AE1E30"/>
    <w:rsid w:val="00AF3FD0"/>
    <w:rsid w:val="00B04208"/>
    <w:rsid w:val="00B578D0"/>
    <w:rsid w:val="00B75600"/>
    <w:rsid w:val="00B77654"/>
    <w:rsid w:val="00BA1AD2"/>
    <w:rsid w:val="00BA787E"/>
    <w:rsid w:val="00BB7F11"/>
    <w:rsid w:val="00BC6441"/>
    <w:rsid w:val="00BD02BB"/>
    <w:rsid w:val="00BD0C39"/>
    <w:rsid w:val="00BE0145"/>
    <w:rsid w:val="00BE1DBE"/>
    <w:rsid w:val="00C51154"/>
    <w:rsid w:val="00C82ECD"/>
    <w:rsid w:val="00CC374C"/>
    <w:rsid w:val="00CC39EC"/>
    <w:rsid w:val="00CE3D11"/>
    <w:rsid w:val="00D47047"/>
    <w:rsid w:val="00D75033"/>
    <w:rsid w:val="00D835AA"/>
    <w:rsid w:val="00D85C66"/>
    <w:rsid w:val="00D93CF8"/>
    <w:rsid w:val="00DA034E"/>
    <w:rsid w:val="00DB2406"/>
    <w:rsid w:val="00DD0355"/>
    <w:rsid w:val="00DF0976"/>
    <w:rsid w:val="00E14CF4"/>
    <w:rsid w:val="00E34E09"/>
    <w:rsid w:val="00E50398"/>
    <w:rsid w:val="00E5638B"/>
    <w:rsid w:val="00E75762"/>
    <w:rsid w:val="00E83A32"/>
    <w:rsid w:val="00E97741"/>
    <w:rsid w:val="00EA7E49"/>
    <w:rsid w:val="00EB1492"/>
    <w:rsid w:val="00EB2483"/>
    <w:rsid w:val="00EC0F60"/>
    <w:rsid w:val="00ED098C"/>
    <w:rsid w:val="00ED32B0"/>
    <w:rsid w:val="00F024B9"/>
    <w:rsid w:val="00F12F0D"/>
    <w:rsid w:val="00F52535"/>
    <w:rsid w:val="00F80C9F"/>
    <w:rsid w:val="00F95B0C"/>
    <w:rsid w:val="00FD0FAE"/>
    <w:rsid w:val="00FD101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96C7FC"/>
  <w15:docId w15:val="{A2110657-10AC-4B7D-9594-9A6145B28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customStyle="1" w:styleId="LijstalineaChar">
    <w:name w:val="Lijstalinea Char"/>
    <w:aliases w:val="-_BOMW Char,Opsomblokjes en substreepjes Char"/>
    <w:basedOn w:val="Standaardalinea-lettertype"/>
    <w:link w:val="Lijstalinea"/>
    <w:uiPriority w:val="34"/>
    <w:rsid w:val="00D47047"/>
  </w:style>
  <w:style w:type="character" w:styleId="Verwijzingopmerking">
    <w:name w:val="annotation reference"/>
    <w:basedOn w:val="Standaardalinea-lettertype"/>
    <w:rsid w:val="0041618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1618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1618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161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1618B"/>
    <w:rPr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semiHidden/>
    <w:unhideWhenUsed/>
    <w:rsid w:val="00002288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002288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002288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BA78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0EC2A192285A43A082CB891851359C" ma:contentTypeVersion="4" ma:contentTypeDescription="Een nieuw document maken." ma:contentTypeScope="" ma:versionID="ecbf29344e444c694afb54c75537ad05">
  <xsd:schema xmlns:xsd="http://www.w3.org/2001/XMLSchema" xmlns:xs="http://www.w3.org/2001/XMLSchema" xmlns:p="http://schemas.microsoft.com/office/2006/metadata/properties" xmlns:ns2="cdb132b0-ffd7-4861-a497-e39691e2d04f" targetNamespace="http://schemas.microsoft.com/office/2006/metadata/properties" ma:root="true" ma:fieldsID="beefa4d9766a2b4890426453337858f6" ns2:_="">
    <xsd:import namespace="cdb132b0-ffd7-4861-a497-e39691e2d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132b0-ffd7-4861-a497-e39691e2d0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4D602B-AE0C-465A-8CDF-C38866697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b132b0-ffd7-4861-a497-e39691e2d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9880FD-AB91-4761-B40A-CD1B3E1F7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793795-3F5E-43A7-885C-D6279EBC87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A90399-9537-4EBD-A5DB-2E5BCC7014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Boyd Vleugel | HB Advies</cp:lastModifiedBy>
  <cp:revision>8</cp:revision>
  <dcterms:created xsi:type="dcterms:W3CDTF">2023-11-20T15:32:00Z</dcterms:created>
  <dcterms:modified xsi:type="dcterms:W3CDTF">2025-03-04T12:26:00Z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536">
    <vt:lpwstr>60</vt:lpwstr>
  </property>
  <property fmtid="{D5CDD505-2E9C-101B-9397-08002B2CF9AE}" pid="3" name="ContentTypeId">
    <vt:lpwstr>0x010100B10EC2A192285A43A082CB891851359C</vt:lpwstr>
  </property>
  <property fmtid="{D5CDD505-2E9C-101B-9397-08002B2CF9AE}" pid="4" name="AuthorIds_UIVersion_1024">
    <vt:lpwstr>22</vt:lpwstr>
  </property>
</Properties>
</file>